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Herd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85912021" name="a439f570-193c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2955572" name="a439f570-193c-11f1-a7f4-bf64ee6c8e7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69831030" name="a73f1f20-193c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0826296" name="a73f1f20-193c-11f1-a7f4-bf64ee6c8e7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 Museumssteasse 15, Davos</w:t>
          </w:r>
        </w:p>
        <w:p>
          <w:pPr>
            <w:spacing w:before="0" w:after="0"/>
          </w:pPr>
          <w:r>
            <w:t>775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